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soạn:</w:t>
      </w: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giảng: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TUẦN 34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ÔN TẬP  VÀ KIỂM TRA 2 BÀI HÁT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EM VẪN NHỚ TRƯỜNG XƯA, DÀN ĐỒNG CA MÙA HẠ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ÔN TẬP TĐN SỐ 8</w:t>
      </w:r>
    </w:p>
    <w:p w:rsidR="008117FE" w:rsidRPr="008117FE" w:rsidRDefault="008D3B55" w:rsidP="008D3B55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</w:t>
      </w:r>
      <w:r w:rsidR="008117FE" w:rsidRPr="008117FE">
        <w:rPr>
          <w:rFonts w:ascii="Times New Roman" w:hAnsi="Times New Roman" w:cs="Times New Roman"/>
          <w:b/>
          <w:sz w:val="28"/>
          <w:szCs w:val="28"/>
          <w:lang w:val="nl-NL"/>
        </w:rPr>
        <w:t>MỤC TIÊU: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sz w:val="28"/>
          <w:szCs w:val="28"/>
          <w:lang w:val="nl-NL"/>
        </w:rPr>
      </w:pP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Em vẫn nhớ trường xưa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Dàn đồng ca mùa hạ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kết hợp gõ đệm và vận động theo nhạc. </w:t>
      </w:r>
    </w:p>
    <w:p w:rsidR="008117FE" w:rsidRPr="008117FE" w:rsidRDefault="001B7354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B7354">
        <w:rPr>
          <w:rFonts w:ascii="Times New Roman" w:hAnsi="Times New Roman" w:cs="Times New Roman"/>
          <w:sz w:val="28"/>
          <w:szCs w:val="28"/>
          <w:lang w:val="nl-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434.25pt;margin-top:11.1pt;width:27pt;height:27pt;z-index:251660288" filled="f" stroked="f">
            <v:textbox style="mso-next-textbox:#_x0000_s1046">
              <w:txbxContent>
                <w:p w:rsidR="00FA0893" w:rsidRDefault="00FA0893" w:rsidP="008117FE">
                  <w:pPr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 xml:space="preserve"> 3</w:t>
                  </w:r>
                </w:p>
              </w:txbxContent>
            </v:textbox>
          </v:shape>
        </w:pic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Trình bày 2 bài hát theo nhóm, cá nhân.</w:t>
      </w:r>
    </w:p>
    <w:p w:rsidR="008117FE" w:rsidRPr="008117FE" w:rsidRDefault="001B7354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B7354">
        <w:rPr>
          <w:rFonts w:ascii="Times New Roman" w:hAnsi="Times New Roman" w:cs="Times New Roman"/>
          <w:sz w:val="28"/>
          <w:szCs w:val="28"/>
          <w:lang w:val="nl-NL"/>
        </w:rPr>
        <w:pict>
          <v:shape id="_x0000_s1047" type="#_x0000_t202" style="position:absolute;left:0;text-align:left;margin-left:438.4pt;margin-top:1.15pt;width:27pt;height:27pt;z-index:251661312" filled="f" stroked="f">
            <v:textbox style="mso-next-textbox:#_x0000_s1047">
              <w:txbxContent>
                <w:p w:rsidR="00FA0893" w:rsidRDefault="00FA0893" w:rsidP="008117FE">
                  <w:pPr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4</w:t>
                  </w:r>
                </w:p>
              </w:txbxContent>
            </v:textbox>
          </v:shape>
        </w:pic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đọc nhạc, hát lời bài TĐN số 8 kết hợp gõ phách và đánh nhịp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8117FE" w:rsidRPr="008117FE" w:rsidRDefault="008117FE" w:rsidP="00CE3AED">
      <w:pPr>
        <w:numPr>
          <w:ilvl w:val="0"/>
          <w:numId w:val="5"/>
        </w:numPr>
        <w:tabs>
          <w:tab w:val="clear" w:pos="360"/>
        </w:tabs>
        <w:spacing w:after="0" w:line="4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Nhạc cụ quen dùng</w:t>
      </w:r>
    </w:p>
    <w:p w:rsidR="008117FE" w:rsidRPr="008117FE" w:rsidRDefault="008117FE" w:rsidP="00CE3AED">
      <w:pPr>
        <w:numPr>
          <w:ilvl w:val="0"/>
          <w:numId w:val="5"/>
        </w:numPr>
        <w:tabs>
          <w:tab w:val="clear" w:pos="360"/>
        </w:tabs>
        <w:spacing w:after="0" w:line="40" w:lineRule="atLeast"/>
        <w:ind w:left="0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Đàn giai điệu bài TĐN số 8.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VÀ HỌC:</w:t>
      </w: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1.Ổn định tổ chức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: ( 1’)Nhắc nhở HS tư thế ngồi học hát.</w:t>
      </w: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2.Kiểm tra bài cũ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: ( 2’) Kết hợp trong khi ôn</w:t>
      </w: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3.Bài mới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:      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30"/>
        <w:gridCol w:w="4140"/>
      </w:tblGrid>
      <w:tr w:rsidR="008117FE" w:rsidRPr="008117FE" w:rsidTr="008D3B55">
        <w:tc>
          <w:tcPr>
            <w:tcW w:w="6030" w:type="dxa"/>
          </w:tcPr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140" w:type="dxa"/>
          </w:tcPr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8D3B55">
        <w:tc>
          <w:tcPr>
            <w:tcW w:w="6030" w:type="dxa"/>
          </w:tcPr>
          <w:p w:rsidR="008117FE" w:rsidRPr="008117FE" w:rsidRDefault="008117FE" w:rsidP="00CE3AED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1:  ( 10’)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Ôn tập bài hát: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Em vẫn nhớ trường xưa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HS hát kết hợp gõ đệm: đoạn 1 gõ đệm theo phách, đoạn 2 gõ với hai âm sắc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bằng cách hát nối tiếp, đồng ca kết hợp gõ đệm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vận động theo nhạc.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theo nhóm, hát kết hợp gõ đệm và vận động theo nhạc.</w:t>
            </w:r>
          </w:p>
          <w:p w:rsidR="008117FE" w:rsidRPr="008117FE" w:rsidRDefault="008117FE" w:rsidP="00CE3AED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2 ( 10’) 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Ôn tập bài hát: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Dàn đồng ca mùa hạ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gõ đệm theo nhịp.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Từng tổ trình bày bài hát.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Cá nhân trình bày bài hát.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trình bày bài hát bằng cách hát có lĩnh xướng, đối đáp, đồng ca kết hợp gõ đệm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vận động theo nhạc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+ 2 – 3 HS làm mẫu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tập hát kết hợp vận động theo nhạc.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Trình bày bài hát theo nhóm, hát kết hợp gõ đệm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và vận động theo nhạc.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3 ( 10’)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Ôn tập TĐN số 8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Luyện tập cao độ: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82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1.25pt;height:35.2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7106" r:id="rId8"/>
              </w:objec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luyện tiết tấu: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Nửa lớp đọc nhạc và hát lời, nửa lớp gõ tiết tấu. Đổi lại phần trình bày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gõ phách: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Nửa lớp đọc nhạc và hát lời, nửa lớp gõ phách. Đổi lại phần trình bày.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đọc nhạc, hát lời kết hợp gõ phách.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CE3AED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4: ( 2’) Củng cố và dặn dò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Nhận xét tiết học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Cả lớp đứng hát 2 bài hát vừa mới ôn xong.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về nhà ôn lại các bài hát đã học để tuần sau biểu diễn</w:t>
            </w:r>
          </w:p>
        </w:tc>
        <w:tc>
          <w:tcPr>
            <w:tcW w:w="4140" w:type="dxa"/>
          </w:tcPr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- 5-6 HS trình bày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bài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- 4-5 HS trình bày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HS đọc cao độ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hiện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trình bày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lắng nghe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Cả lớp trình bày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ngớ</w:t>
            </w:r>
          </w:p>
        </w:tc>
      </w:tr>
    </w:tbl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sectPr w:rsidR="008117FE" w:rsidRPr="008117FE" w:rsidSect="00625F63">
      <w:headerReference w:type="default" r:id="rId9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B27" w:rsidRDefault="00A43B27" w:rsidP="008D7117">
      <w:pPr>
        <w:spacing w:after="0" w:line="240" w:lineRule="auto"/>
      </w:pPr>
      <w:r>
        <w:separator/>
      </w:r>
    </w:p>
  </w:endnote>
  <w:endnote w:type="continuationSeparator" w:id="1">
    <w:p w:rsidR="00A43B27" w:rsidRDefault="00A43B27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B27" w:rsidRDefault="00A43B27" w:rsidP="008D7117">
      <w:pPr>
        <w:spacing w:after="0" w:line="240" w:lineRule="auto"/>
      </w:pPr>
      <w:r>
        <w:separator/>
      </w:r>
    </w:p>
  </w:footnote>
  <w:footnote w:type="continuationSeparator" w:id="1">
    <w:p w:rsidR="00A43B27" w:rsidRDefault="00A43B27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966DA"/>
    <w:rsid w:val="000C07F7"/>
    <w:rsid w:val="000F34E3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A56B3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D2A65"/>
    <w:rsid w:val="004D5478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77D5D"/>
    <w:rsid w:val="007801A6"/>
    <w:rsid w:val="008117FE"/>
    <w:rsid w:val="008168A1"/>
    <w:rsid w:val="00823358"/>
    <w:rsid w:val="00843B06"/>
    <w:rsid w:val="0086079D"/>
    <w:rsid w:val="00890B24"/>
    <w:rsid w:val="008B2978"/>
    <w:rsid w:val="008B5DE1"/>
    <w:rsid w:val="008C44D5"/>
    <w:rsid w:val="008D3B55"/>
    <w:rsid w:val="008D7117"/>
    <w:rsid w:val="00961478"/>
    <w:rsid w:val="00991574"/>
    <w:rsid w:val="009A7416"/>
    <w:rsid w:val="009E5897"/>
    <w:rsid w:val="009F2A35"/>
    <w:rsid w:val="009F2E58"/>
    <w:rsid w:val="00A001F0"/>
    <w:rsid w:val="00A01BA4"/>
    <w:rsid w:val="00A07860"/>
    <w:rsid w:val="00A43B27"/>
    <w:rsid w:val="00A514EB"/>
    <w:rsid w:val="00A55EE4"/>
    <w:rsid w:val="00A6694C"/>
    <w:rsid w:val="00A87517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DD52F1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2017-05-04T08:31:00Z</dcterms:created>
  <dcterms:modified xsi:type="dcterms:W3CDTF">2017-05-04T08:31:00Z</dcterms:modified>
</cp:coreProperties>
</file>